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92D49" w14:textId="77777777" w:rsidR="00652927" w:rsidRDefault="00652927" w:rsidP="004F3336">
      <w:pPr>
        <w:rPr>
          <w:rFonts w:eastAsia="Calibri"/>
          <w:b/>
          <w:bCs/>
          <w:sz w:val="42"/>
          <w:szCs w:val="28"/>
          <w:lang w:eastAsia="en-US"/>
        </w:rPr>
      </w:pPr>
      <w:bookmarkStart w:id="0" w:name="_Hlk525241270"/>
    </w:p>
    <w:p w14:paraId="5CD7A00D" w14:textId="1AEF5CBE" w:rsidR="004F3336" w:rsidRPr="00655558" w:rsidRDefault="004F3336" w:rsidP="004F3336">
      <w:pPr>
        <w:rPr>
          <w:rFonts w:eastAsia="Calibri"/>
          <w:b/>
          <w:bCs/>
          <w:sz w:val="42"/>
          <w:szCs w:val="28"/>
          <w:lang w:eastAsia="en-US"/>
        </w:rPr>
      </w:pPr>
      <w:r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3620A">
        <w:rPr>
          <w:rFonts w:eastAsia="Calibri"/>
          <w:b/>
          <w:bCs/>
          <w:sz w:val="42"/>
          <w:szCs w:val="28"/>
          <w:lang w:eastAsia="en-US"/>
        </w:rPr>
        <w:t xml:space="preserve"> </w:t>
      </w:r>
      <w:r>
        <w:rPr>
          <w:rFonts w:eastAsia="Calibri"/>
          <w:b/>
          <w:bCs/>
          <w:sz w:val="42"/>
          <w:szCs w:val="28"/>
          <w:lang w:eastAsia="en-US"/>
        </w:rPr>
        <w:t>omtrent rechtmatigheid inschrijving</w:t>
      </w:r>
      <w:bookmarkEnd w:id="0"/>
    </w:p>
    <w:p w14:paraId="5723FC72" w14:textId="77777777" w:rsidR="004F3336" w:rsidRDefault="004F3336" w:rsidP="004F3336">
      <w:r>
        <w:t>ten behoeve van</w:t>
      </w:r>
    </w:p>
    <w:p w14:paraId="1A988692" w14:textId="77777777" w:rsidR="004F3336" w:rsidRDefault="004F3336" w:rsidP="004F3336"/>
    <w:p w14:paraId="1008BA7E" w14:textId="60023086" w:rsidR="004F3336" w:rsidRPr="00655558" w:rsidRDefault="001701EC" w:rsidP="004F3336">
      <w:r w:rsidRPr="001701EC">
        <w:rPr>
          <w:rFonts w:eastAsia="Calibri"/>
          <w:b/>
          <w:bCs/>
          <w:sz w:val="24"/>
          <w:szCs w:val="24"/>
          <w:lang w:eastAsia="en-US"/>
        </w:rPr>
        <w:t>AI 2019-0471 RAW-raamovereenkomst  voor leveren en onderhouden van hekwerken Amsterdam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39E71E7C" w14:textId="77777777" w:rsidR="004F3336" w:rsidRPr="00655558" w:rsidRDefault="004F3336" w:rsidP="004F3336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7289430D" w14:textId="77777777" w:rsidR="004F3336" w:rsidRPr="00655558" w:rsidRDefault="004F3336" w:rsidP="004F3336"/>
    <w:p w14:paraId="16DE38EB" w14:textId="01C8BE1C" w:rsidR="004F3336" w:rsidRPr="00655558" w:rsidRDefault="004F3336" w:rsidP="004F3336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plaats</w:t>
      </w:r>
      <w:r w:rsidRPr="00655558">
        <w:fldChar w:fldCharType="end"/>
      </w:r>
      <w:r w:rsidRPr="00655558">
        <w:t xml:space="preserve"> </w:t>
      </w:r>
    </w:p>
    <w:p w14:paraId="663A5820" w14:textId="77777777" w:rsidR="004F3336" w:rsidRPr="00655558" w:rsidRDefault="004F3336" w:rsidP="004F3336"/>
    <w:p w14:paraId="6753ABC6" w14:textId="4FF347ED" w:rsidR="004F3336" w:rsidRPr="00655558" w:rsidRDefault="004F3336" w:rsidP="004F3336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naam en voorletters</w:t>
      </w:r>
      <w:r w:rsidRPr="00655558">
        <w:fldChar w:fldCharType="end"/>
      </w:r>
      <w:r w:rsidRPr="00655558">
        <w:t xml:space="preserve">, </w:t>
      </w:r>
    </w:p>
    <w:p w14:paraId="0FF1B734" w14:textId="77777777" w:rsidR="004F3336" w:rsidRPr="00655558" w:rsidRDefault="004F3336" w:rsidP="004F3336"/>
    <w:p w14:paraId="470E0B6D" w14:textId="04629053" w:rsidR="004F3336" w:rsidRPr="00655558" w:rsidRDefault="004F3336" w:rsidP="004F3336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functie</w:t>
      </w:r>
      <w:r w:rsidRPr="00655558">
        <w:fldChar w:fldCharType="end"/>
      </w:r>
      <w:r w:rsidRPr="00655558">
        <w:t xml:space="preserve"> </w:t>
      </w:r>
    </w:p>
    <w:p w14:paraId="00D91DA8" w14:textId="77777777" w:rsidR="004F3336" w:rsidRPr="00655558" w:rsidRDefault="004F3336" w:rsidP="004F3336"/>
    <w:p w14:paraId="24536D55" w14:textId="552B8DA6" w:rsidR="004F3336" w:rsidRPr="00655558" w:rsidRDefault="004F3336" w:rsidP="004F3336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="00233055">
        <w:rPr>
          <w:noProof/>
        </w:rPr>
        <w:t>functie</w:t>
      </w:r>
      <w:r w:rsidRPr="00655558">
        <w:fldChar w:fldCharType="end"/>
      </w:r>
    </w:p>
    <w:p w14:paraId="2F960B4E" w14:textId="77777777" w:rsidR="004F3336" w:rsidRPr="00655558" w:rsidRDefault="004F3336" w:rsidP="004F3336">
      <w:r w:rsidRPr="00655558">
        <w:t xml:space="preserve">ter zake van deze inschrijving rechtsgeldig vertegenwoordigt. </w:t>
      </w:r>
    </w:p>
    <w:p w14:paraId="2A3C81DF" w14:textId="77777777" w:rsidR="004F3336" w:rsidRPr="00655558" w:rsidRDefault="004F3336" w:rsidP="004F3336"/>
    <w:p w14:paraId="6E4F11A0" w14:textId="77777777" w:rsidR="004F3336" w:rsidRPr="00655558" w:rsidRDefault="004F3336" w:rsidP="004F3336"/>
    <w:p w14:paraId="6A6425DD" w14:textId="77777777" w:rsidR="004F3336" w:rsidRPr="00655558" w:rsidRDefault="004F3336" w:rsidP="004F3336"/>
    <w:p w14:paraId="1F0D85C0" w14:textId="77777777" w:rsidR="004F3336" w:rsidRPr="00655558" w:rsidRDefault="004F3336" w:rsidP="004F3336"/>
    <w:p w14:paraId="64D0D0E4" w14:textId="77777777" w:rsidR="004F3336" w:rsidRPr="00655558" w:rsidRDefault="004F3336" w:rsidP="004F3336">
      <w:r w:rsidRPr="00655558">
        <w:t>Handtekening:</w:t>
      </w:r>
    </w:p>
    <w:p w14:paraId="39EAB93C" w14:textId="77777777" w:rsidR="004F3336" w:rsidRDefault="004F3336" w:rsidP="004F3336"/>
    <w:p w14:paraId="13D1BFB5" w14:textId="77777777" w:rsidR="00D47047" w:rsidRDefault="00D47047" w:rsidP="00847FFD"/>
    <w:sectPr w:rsidR="00D47047" w:rsidSect="00D47047">
      <w:headerReference w:type="default" r:id="rId11"/>
      <w:footerReference w:type="default" r:id="rId12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F0A6E" w14:textId="77777777" w:rsidR="00695307" w:rsidRDefault="00695307" w:rsidP="00220940">
      <w:pPr>
        <w:spacing w:line="240" w:lineRule="auto"/>
      </w:pPr>
      <w:r>
        <w:separator/>
      </w:r>
    </w:p>
  </w:endnote>
  <w:endnote w:type="continuationSeparator" w:id="0">
    <w:p w14:paraId="4F157C09" w14:textId="77777777" w:rsidR="00695307" w:rsidRDefault="00695307" w:rsidP="00220940">
      <w:pPr>
        <w:spacing w:line="240" w:lineRule="auto"/>
      </w:pPr>
      <w:r>
        <w:continuationSeparator/>
      </w:r>
    </w:p>
  </w:endnote>
  <w:endnote w:type="continuationNotice" w:id="1">
    <w:p w14:paraId="2E1086BB" w14:textId="77777777" w:rsidR="00695307" w:rsidRDefault="006953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C1585" w14:textId="77777777" w:rsidR="004F3336" w:rsidRDefault="004F3336" w:rsidP="004F3336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0A52614B" w14:textId="77777777" w:rsidR="004F3336" w:rsidRDefault="004F3336" w:rsidP="004F3336">
    <w:pPr>
      <w:pStyle w:val="Voettekst"/>
      <w:rPr>
        <w:sz w:val="18"/>
        <w:szCs w:val="18"/>
      </w:rPr>
    </w:pPr>
  </w:p>
  <w:p w14:paraId="11FEB901" w14:textId="76F2EA9B" w:rsidR="004F3336" w:rsidRPr="004F3336" w:rsidRDefault="004F3336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9036C" w14:textId="77777777" w:rsidR="00695307" w:rsidRDefault="00695307" w:rsidP="00220940">
      <w:pPr>
        <w:spacing w:line="240" w:lineRule="auto"/>
      </w:pPr>
      <w:r>
        <w:separator/>
      </w:r>
    </w:p>
  </w:footnote>
  <w:footnote w:type="continuationSeparator" w:id="0">
    <w:p w14:paraId="7F5E3616" w14:textId="77777777" w:rsidR="00695307" w:rsidRDefault="00695307" w:rsidP="00220940">
      <w:pPr>
        <w:spacing w:line="240" w:lineRule="auto"/>
      </w:pPr>
      <w:r>
        <w:continuationSeparator/>
      </w:r>
    </w:p>
  </w:footnote>
  <w:footnote w:type="continuationNotice" w:id="1">
    <w:p w14:paraId="413F6CF1" w14:textId="77777777" w:rsidR="00695307" w:rsidRDefault="006953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3185A" w14:textId="77777777" w:rsidR="00695307" w:rsidRPr="00695307" w:rsidRDefault="00695307" w:rsidP="00695307">
    <w:pPr>
      <w:pStyle w:val="Koptekst"/>
      <w:rPr>
        <w:sz w:val="18"/>
        <w:szCs w:val="18"/>
      </w:rPr>
    </w:pPr>
    <w:r w:rsidRPr="00695307">
      <w:rPr>
        <w:sz w:val="18"/>
        <w:szCs w:val="18"/>
      </w:rPr>
      <w:t>Gemeente Amsterdam</w:t>
    </w:r>
  </w:p>
  <w:p w14:paraId="1658607F" w14:textId="77777777" w:rsidR="001701EC" w:rsidRDefault="001701EC" w:rsidP="004B70B6">
    <w:pPr>
      <w:pStyle w:val="Koptekst"/>
      <w:rPr>
        <w:sz w:val="18"/>
        <w:szCs w:val="18"/>
      </w:rPr>
    </w:pPr>
    <w:r w:rsidRPr="001701EC">
      <w:rPr>
        <w:sz w:val="18"/>
        <w:szCs w:val="18"/>
      </w:rPr>
      <w:t>AI 2019-0471 RAW-raamovereenkomst  voor leveren en onderhouden van hekwerken Amsterdam</w:t>
    </w:r>
  </w:p>
  <w:p w14:paraId="766CCB69" w14:textId="489049CB" w:rsidR="00DA0577" w:rsidRPr="00220940" w:rsidRDefault="00652927" w:rsidP="004B70B6">
    <w:pPr>
      <w:pStyle w:val="Koptekst"/>
      <w:rPr>
        <w:sz w:val="18"/>
        <w:szCs w:val="18"/>
      </w:rPr>
    </w:pPr>
    <w:r>
      <w:rPr>
        <w:sz w:val="18"/>
        <w:szCs w:val="18"/>
      </w:rPr>
      <w:t>Verklaring bestuurder omtrent rechtmatigheid inschrijving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8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89F"/>
    <w:rsid w:val="000A399A"/>
    <w:rsid w:val="000B46D8"/>
    <w:rsid w:val="001701EC"/>
    <w:rsid w:val="00177A29"/>
    <w:rsid w:val="001835E0"/>
    <w:rsid w:val="001C2039"/>
    <w:rsid w:val="00220940"/>
    <w:rsid w:val="00233055"/>
    <w:rsid w:val="002B5524"/>
    <w:rsid w:val="002E152D"/>
    <w:rsid w:val="00314396"/>
    <w:rsid w:val="00316245"/>
    <w:rsid w:val="00367491"/>
    <w:rsid w:val="003B3222"/>
    <w:rsid w:val="003C19FE"/>
    <w:rsid w:val="0041618B"/>
    <w:rsid w:val="00424DED"/>
    <w:rsid w:val="0045589F"/>
    <w:rsid w:val="00457350"/>
    <w:rsid w:val="00482A4F"/>
    <w:rsid w:val="004B70B6"/>
    <w:rsid w:val="004F3336"/>
    <w:rsid w:val="00527398"/>
    <w:rsid w:val="00595037"/>
    <w:rsid w:val="00632123"/>
    <w:rsid w:val="0063620A"/>
    <w:rsid w:val="00652927"/>
    <w:rsid w:val="00664B71"/>
    <w:rsid w:val="00695307"/>
    <w:rsid w:val="006B77D2"/>
    <w:rsid w:val="006C583D"/>
    <w:rsid w:val="00745F19"/>
    <w:rsid w:val="008104C5"/>
    <w:rsid w:val="008402D9"/>
    <w:rsid w:val="00847FFD"/>
    <w:rsid w:val="0086631D"/>
    <w:rsid w:val="00897847"/>
    <w:rsid w:val="008F22B0"/>
    <w:rsid w:val="009164D4"/>
    <w:rsid w:val="009175F9"/>
    <w:rsid w:val="009761CF"/>
    <w:rsid w:val="009B0D92"/>
    <w:rsid w:val="00A03098"/>
    <w:rsid w:val="00A0489C"/>
    <w:rsid w:val="00A3732E"/>
    <w:rsid w:val="00A53085"/>
    <w:rsid w:val="00A86DE4"/>
    <w:rsid w:val="00BD0C39"/>
    <w:rsid w:val="00BE0145"/>
    <w:rsid w:val="00BE1DBE"/>
    <w:rsid w:val="00CC39EC"/>
    <w:rsid w:val="00D47047"/>
    <w:rsid w:val="00D75033"/>
    <w:rsid w:val="00D93CF8"/>
    <w:rsid w:val="00DA0577"/>
    <w:rsid w:val="00DB2406"/>
    <w:rsid w:val="00DD0355"/>
    <w:rsid w:val="00E34E09"/>
    <w:rsid w:val="00EB1492"/>
    <w:rsid w:val="00F12F0D"/>
    <w:rsid w:val="00F95B0C"/>
    <w:rsid w:val="00FA69AA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2218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10" ma:contentTypeDescription="Een nieuw document maken." ma:contentTypeScope="" ma:versionID="49840309453b6dc7ceeae3d3a2f895e8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fb04047647d74f664a88fd18377fa7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390EF-67E5-42CB-BF65-2EBAAC47F936}">
  <ds:schemaRefs>
    <ds:schemaRef ds:uri="http://schemas.openxmlformats.org/package/2006/metadata/core-properties"/>
    <ds:schemaRef ds:uri="b0b91283-e37b-4c41-afed-e3b5d37a7a3a"/>
    <ds:schemaRef ds:uri="336c83c6-d547-46d2-a51c-794b590123b4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AF67D1C-489A-4E2F-B598-7D550EE55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16F40-7B58-4ED2-A4B6-EE6B66F709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E19DA-AB69-45AB-9D48-3F5598E5A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2020-06-20T07:52:00Z</dcterms:created>
  <dcterms:modified xsi:type="dcterms:W3CDTF">2020-06-20T07:52:00Z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